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XSpec="center" w:tblpY="721"/>
        <w:tblW w:w="0" w:type="auto"/>
        <w:tblLook w:val="04A0"/>
      </w:tblPr>
      <w:tblGrid>
        <w:gridCol w:w="2533"/>
        <w:gridCol w:w="5470"/>
        <w:gridCol w:w="1568"/>
      </w:tblGrid>
      <w:tr w:rsidR="00131122" w:rsidRPr="006B375F" w:rsidTr="004D0B39">
        <w:tc>
          <w:tcPr>
            <w:tcW w:w="2533" w:type="dxa"/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5470" w:type="dxa"/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131122" w:rsidRPr="006B375F" w:rsidTr="004D0B39">
        <w:trPr>
          <w:trHeight w:val="1124"/>
        </w:trPr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49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0" w:type="dxa"/>
            <w:tcBorders>
              <w:left w:val="single" w:sz="4" w:space="0" w:color="auto"/>
            </w:tcBorders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Основные образовательные программы НОО, ООО, СОО; локальные акты лицея; рабочие программы на уровень начального, основного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образования.</w:t>
            </w:r>
          </w:p>
          <w:p w:rsidR="00131122" w:rsidRPr="006B375F" w:rsidRDefault="00131122" w:rsidP="004D0B3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1.2.1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2 класс, М.: Просвещение, 2011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4 класс, М.: Просвещение, 2011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7 класс, М.: Просвещение, 2015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11 класс, М.: Просвещение, 2008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учителя, книги для учителя.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Предметная линия учебников «Английский в фокусе». 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1.2.2.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1122" w:rsidRPr="0014076A" w:rsidRDefault="00131122" w:rsidP="004D0B39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Таблицы:</w:t>
            </w:r>
          </w:p>
          <w:p w:rsidR="00131122" w:rsidRPr="006B375F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Транскрипционные знаки (таблица)</w:t>
            </w: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31122" w:rsidRPr="006B375F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алфавит. </w:t>
            </w:r>
          </w:p>
          <w:p w:rsidR="00131122" w:rsidRPr="006B375F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таблицы: времена английского глагола; пассивный залог; местоимения; степени сравнения прилагательных и наречий</w:t>
            </w:r>
          </w:p>
          <w:p w:rsidR="00131122" w:rsidRPr="006B375F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Наборы тематических карточек: одежда; обувь; фрукты; овощи; ягоды; члены семьи; цвета; антонимы.</w:t>
            </w:r>
          </w:p>
          <w:p w:rsidR="00131122" w:rsidRPr="00131122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Достопримечательностями Лондона.</w:t>
            </w:r>
          </w:p>
          <w:p w:rsidR="00131122" w:rsidRPr="00131122" w:rsidRDefault="00131122" w:rsidP="004D0B39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писателей и выдающихся людей культуры стран изучаемого языка.</w:t>
            </w:r>
          </w:p>
          <w:p w:rsidR="00131122" w:rsidRPr="00131122" w:rsidRDefault="00131122" w:rsidP="004D0B39">
            <w:pPr>
              <w:pStyle w:val="a3"/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122" w:rsidRPr="0014076A" w:rsidRDefault="00131122" w:rsidP="004D0B3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76A">
              <w:rPr>
                <w:rFonts w:ascii="Times New Roman" w:hAnsi="Times New Roman" w:cs="Times New Roman"/>
                <w:sz w:val="24"/>
                <w:szCs w:val="24"/>
              </w:rPr>
              <w:t>Карты:</w:t>
            </w:r>
          </w:p>
          <w:p w:rsidR="00131122" w:rsidRPr="00131122" w:rsidRDefault="00131122" w:rsidP="004D0B3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Соединенного Королевства Великобритании и Северной Ирландии.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карточки, самостоятельные работы, 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работы по модулям.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1.2.3.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Аудиокурсы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для занятий в классе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6B3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тбук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1.2.5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Оборудование (мебель):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1. Стол учительский – 1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2. Стул учительский – 1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Парты ученические – 10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Стулья ученические – 20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. Доска – 1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Шкаф – 1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Тумбочка - 1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122" w:rsidRPr="006B375F" w:rsidRDefault="00131122" w:rsidP="004D0B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CC0" w:rsidRPr="00131122" w:rsidRDefault="006D5CC0">
      <w:pPr>
        <w:rPr>
          <w:rFonts w:ascii="Times New Roman" w:hAnsi="Times New Roman" w:cs="Times New Roman"/>
          <w:sz w:val="28"/>
          <w:szCs w:val="28"/>
        </w:rPr>
      </w:pPr>
    </w:p>
    <w:sectPr w:rsidR="006D5CC0" w:rsidRPr="00131122" w:rsidSect="00596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071F9"/>
    <w:multiLevelType w:val="hybridMultilevel"/>
    <w:tmpl w:val="3960A796"/>
    <w:lvl w:ilvl="0" w:tplc="93ACDB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43DC5"/>
    <w:multiLevelType w:val="hybridMultilevel"/>
    <w:tmpl w:val="39B2F4C6"/>
    <w:lvl w:ilvl="0" w:tplc="7386482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22"/>
    <w:rsid w:val="00131122"/>
    <w:rsid w:val="004D0B39"/>
    <w:rsid w:val="005966AC"/>
    <w:rsid w:val="006D5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2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131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13112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31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Федюнина</cp:lastModifiedBy>
  <cp:revision>2</cp:revision>
  <dcterms:created xsi:type="dcterms:W3CDTF">2018-10-26T16:34:00Z</dcterms:created>
  <dcterms:modified xsi:type="dcterms:W3CDTF">2018-10-27T07:38:00Z</dcterms:modified>
</cp:coreProperties>
</file>